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401970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416403" name="9229c78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1150965" name="9b214fc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779920" name="9b214fc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0877924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4396533" name="ed890b9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8458320" name="f7612fd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1241137" name="f7612fd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319567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4305588" name="8a406900-b88a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8978879" name="8ec072e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9328077" name="8ec072e0-b88a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2867002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534334" name="57e51ad0-b88c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411365" name="5bb92d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7771376" name="5bb92d40-b88c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3772781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189784" name="4d4ed9e0-b890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0565676" name="51e3f26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795226" name="51e3f260-b890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0700549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3423173" name="672ed810-b890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6619050" name="71e65fd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406459" name="71e65fd0-b890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4026855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1791122" name="67194250-b892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5194143" name="6dba7e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957774" name="6dba7e80-b892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2818769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417532" name="1c759b00-b896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2059035" name="22fa9ca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743695" name="22fa9ca0-b896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28428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2896831" name="5be92070-b898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6518716" name="5f57ba5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2855322" name="5f57ba50-b898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4514238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8939645" name="0fa6ebb0-b899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0340629" name="146c14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7386018" name="146c14e0-b899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